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9A" w:rsidRPr="00A208A8" w:rsidRDefault="009D515A" w:rsidP="009A03C7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Pr="00FA40F8">
        <w:rPr>
          <w:rFonts w:ascii="Cambria" w:hAnsi="Cambria"/>
          <w:sz w:val="20"/>
          <w:szCs w:val="20"/>
        </w:rPr>
        <w:tab/>
      </w:r>
      <w:r w:rsidR="0090420C" w:rsidRPr="00FA40F8">
        <w:rPr>
          <w:rFonts w:ascii="Cambria" w:hAnsi="Cambria"/>
          <w:sz w:val="20"/>
          <w:szCs w:val="20"/>
        </w:rPr>
        <w:t xml:space="preserve">                 </w:t>
      </w:r>
      <w:r w:rsidR="00E23EF5">
        <w:rPr>
          <w:rFonts w:ascii="Cambria" w:hAnsi="Cambria"/>
          <w:sz w:val="20"/>
          <w:szCs w:val="20"/>
        </w:rPr>
        <w:t xml:space="preserve">                              </w:t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5B659A">
        <w:rPr>
          <w:rFonts w:ascii="Cambria" w:hAnsi="Cambria"/>
          <w:sz w:val="20"/>
          <w:szCs w:val="20"/>
        </w:rPr>
        <w:tab/>
      </w:r>
      <w:r w:rsidR="00D37E9A" w:rsidRPr="00FA40F8">
        <w:rPr>
          <w:rFonts w:ascii="Cambria" w:hAnsi="Cambria" w:cs="Arial"/>
          <w:sz w:val="20"/>
          <w:szCs w:val="20"/>
        </w:rPr>
        <w:t>Z</w:t>
      </w:r>
      <w:r w:rsidR="00983423" w:rsidRPr="00FA40F8">
        <w:rPr>
          <w:rFonts w:ascii="Cambria" w:hAnsi="Cambria" w:cs="Arial"/>
          <w:sz w:val="20"/>
          <w:szCs w:val="20"/>
        </w:rPr>
        <w:t>ałącznik</w:t>
      </w:r>
      <w:r w:rsidRPr="00FA40F8">
        <w:rPr>
          <w:rFonts w:ascii="Cambria" w:hAnsi="Cambria" w:cs="Arial"/>
          <w:sz w:val="20"/>
          <w:szCs w:val="20"/>
        </w:rPr>
        <w:t xml:space="preserve"> nr </w:t>
      </w:r>
      <w:r w:rsidR="00983423" w:rsidRPr="00FA40F8">
        <w:rPr>
          <w:rFonts w:ascii="Cambria" w:hAnsi="Cambria" w:cs="Arial"/>
          <w:sz w:val="20"/>
          <w:szCs w:val="20"/>
        </w:rPr>
        <w:t xml:space="preserve"> </w:t>
      </w:r>
      <w:r w:rsidR="00EE1CDF">
        <w:rPr>
          <w:rFonts w:ascii="Cambria" w:hAnsi="Cambria" w:cs="Arial"/>
          <w:sz w:val="20"/>
          <w:szCs w:val="20"/>
        </w:rPr>
        <w:t>1</w:t>
      </w:r>
      <w:r w:rsidR="00D62E51" w:rsidRPr="00FA40F8">
        <w:rPr>
          <w:rFonts w:ascii="Cambria" w:hAnsi="Cambria" w:cs="Arial"/>
          <w:sz w:val="20"/>
          <w:szCs w:val="20"/>
        </w:rPr>
        <w:t xml:space="preserve"> do SWZ</w:t>
      </w:r>
      <w:r w:rsidR="00DA509A" w:rsidRPr="00FA40F8">
        <w:rPr>
          <w:rFonts w:ascii="Cambria" w:hAnsi="Cambria" w:cs="Arial"/>
          <w:sz w:val="20"/>
          <w:szCs w:val="20"/>
        </w:rPr>
        <w:tab/>
      </w:r>
    </w:p>
    <w:p w:rsidR="00DA509A" w:rsidRPr="00FA40F8" w:rsidRDefault="00DA509A" w:rsidP="009A03C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                                </w:t>
      </w:r>
    </w:p>
    <w:p w:rsidR="00DA509A" w:rsidRPr="00FA40F8" w:rsidRDefault="00F30C2A" w:rsidP="009A03C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  dn</w:t>
      </w:r>
      <w:r w:rsidR="00547AD1">
        <w:rPr>
          <w:rFonts w:ascii="Cambria" w:hAnsi="Cambria" w:cs="Arial"/>
          <w:sz w:val="20"/>
          <w:szCs w:val="20"/>
        </w:rPr>
        <w:t xml:space="preserve">. </w:t>
      </w:r>
      <w:r w:rsidR="00DA509A" w:rsidRPr="00FA40F8">
        <w:rPr>
          <w:rFonts w:ascii="Cambria" w:hAnsi="Cambria" w:cs="Arial"/>
          <w:sz w:val="20"/>
          <w:szCs w:val="20"/>
        </w:rPr>
        <w:t>…………………………</w:t>
      </w:r>
      <w:r w:rsidR="00B65F19">
        <w:rPr>
          <w:rFonts w:ascii="Cambria" w:hAnsi="Cambria" w:cs="Arial"/>
          <w:sz w:val="20"/>
          <w:szCs w:val="20"/>
        </w:rPr>
        <w:t>202</w:t>
      </w:r>
      <w:r w:rsidR="002A55A9">
        <w:rPr>
          <w:rFonts w:ascii="Cambria" w:hAnsi="Cambria" w:cs="Arial"/>
          <w:sz w:val="20"/>
          <w:szCs w:val="20"/>
        </w:rPr>
        <w:t>2</w:t>
      </w:r>
      <w:r w:rsidR="00253D91">
        <w:rPr>
          <w:rFonts w:ascii="Cambria" w:hAnsi="Cambria" w:cs="Arial"/>
          <w:sz w:val="20"/>
          <w:szCs w:val="20"/>
        </w:rPr>
        <w:t xml:space="preserve"> </w:t>
      </w:r>
      <w:r w:rsidR="00D80BA5" w:rsidRPr="00FA40F8">
        <w:rPr>
          <w:rFonts w:ascii="Cambria" w:hAnsi="Cambria" w:cs="Arial"/>
          <w:sz w:val="20"/>
          <w:szCs w:val="20"/>
        </w:rPr>
        <w:t>r.</w:t>
      </w:r>
    </w:p>
    <w:p w:rsidR="00DA509A" w:rsidRPr="00FA40F8" w:rsidRDefault="009A03C7" w:rsidP="009A03C7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……..</w:t>
      </w:r>
      <w:r w:rsidR="00DA509A" w:rsidRPr="00FA40F8">
        <w:rPr>
          <w:rFonts w:ascii="Cambria" w:hAnsi="Cambria" w:cs="Arial"/>
          <w:sz w:val="20"/>
          <w:szCs w:val="20"/>
        </w:rPr>
        <w:t>...............................................</w:t>
      </w:r>
    </w:p>
    <w:p w:rsidR="00DA509A" w:rsidRDefault="00DA509A" w:rsidP="009A03C7">
      <w:pPr>
        <w:spacing w:line="276" w:lineRule="auto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Arial"/>
          <w:sz w:val="20"/>
          <w:szCs w:val="20"/>
        </w:rPr>
        <w:t xml:space="preserve">  </w:t>
      </w:r>
      <w:r w:rsidR="00235B00" w:rsidRPr="00FA40F8">
        <w:rPr>
          <w:rFonts w:ascii="Cambria" w:hAnsi="Cambria" w:cs="Tahoma"/>
          <w:sz w:val="20"/>
          <w:szCs w:val="20"/>
        </w:rPr>
        <w:t>(Nazwa i adres W</w:t>
      </w:r>
      <w:r w:rsidR="006C262E" w:rsidRPr="00FA40F8">
        <w:rPr>
          <w:rFonts w:ascii="Cambria" w:hAnsi="Cambria" w:cs="Tahoma"/>
          <w:sz w:val="20"/>
          <w:szCs w:val="20"/>
        </w:rPr>
        <w:t xml:space="preserve">ykonawcy)  </w:t>
      </w:r>
    </w:p>
    <w:p w:rsidR="00A533A9" w:rsidRPr="00FA40F8" w:rsidRDefault="00A533A9" w:rsidP="009A03C7">
      <w:pPr>
        <w:spacing w:line="276" w:lineRule="auto"/>
        <w:rPr>
          <w:rFonts w:ascii="Cambria" w:hAnsi="Cambria" w:cs="Arial"/>
          <w:iCs/>
          <w:sz w:val="20"/>
          <w:szCs w:val="20"/>
        </w:rPr>
      </w:pPr>
    </w:p>
    <w:p w:rsidR="00DA509A" w:rsidRPr="00FA40F8" w:rsidRDefault="00983423" w:rsidP="00A533A9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FA40F8">
        <w:rPr>
          <w:rFonts w:cs="Arial"/>
          <w:iCs/>
          <w:color w:val="auto"/>
          <w:sz w:val="20"/>
          <w:szCs w:val="20"/>
        </w:rPr>
        <w:t>O</w:t>
      </w:r>
      <w:r w:rsidR="00DA509A" w:rsidRPr="00FA40F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:rsidR="00FA40F8" w:rsidRPr="00C45D6F" w:rsidRDefault="00DA509A" w:rsidP="009A03C7">
      <w:pPr>
        <w:pStyle w:val="Tytu"/>
        <w:spacing w:before="120" w:line="276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FA40F8">
        <w:rPr>
          <w:rFonts w:ascii="Cambria" w:hAnsi="Cambria" w:cs="Arial"/>
          <w:b w:val="0"/>
          <w:bCs w:val="0"/>
          <w:sz w:val="20"/>
          <w:szCs w:val="20"/>
        </w:rPr>
        <w:t>Nawiązując do zaproszenia złożenia oferty na:</w:t>
      </w:r>
    </w:p>
    <w:p w:rsidR="00C45D6F" w:rsidRPr="000756C6" w:rsidRDefault="00C45D6F" w:rsidP="009A03C7">
      <w:pPr>
        <w:shd w:val="clear" w:color="auto" w:fill="BFBFBF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2A55A9" w:rsidRDefault="00450A05" w:rsidP="00450A05">
      <w:pPr>
        <w:shd w:val="clear" w:color="auto" w:fill="BFBFBF"/>
        <w:tabs>
          <w:tab w:val="left" w:pos="6060"/>
        </w:tabs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  <w:r w:rsidRPr="00D24F27">
        <w:rPr>
          <w:rFonts w:ascii="Cambria" w:hAnsi="Cambria" w:cs="Tahoma"/>
          <w:b/>
          <w:sz w:val="20"/>
          <w:szCs w:val="20"/>
        </w:rPr>
        <w:t>„</w:t>
      </w:r>
      <w:r w:rsidR="00441D23" w:rsidRPr="009E3984">
        <w:rPr>
          <w:b/>
        </w:rPr>
        <w:t>Termomodernizacja bu</w:t>
      </w:r>
      <w:r w:rsidR="009C1AF6">
        <w:rPr>
          <w:b/>
        </w:rPr>
        <w:t>dynków użyteczności publicznej</w:t>
      </w:r>
      <w:r w:rsidR="00441D23" w:rsidRPr="009E3984">
        <w:rPr>
          <w:b/>
        </w:rPr>
        <w:t xml:space="preserve"> na terenie Miasta i Gminy Zawichost</w:t>
      </w:r>
      <w:r>
        <w:rPr>
          <w:rFonts w:ascii="Cambria" w:hAnsi="Cambria" w:cs="Tahoma"/>
          <w:b/>
          <w:sz w:val="20"/>
          <w:szCs w:val="20"/>
        </w:rPr>
        <w:t>”</w:t>
      </w:r>
    </w:p>
    <w:p w:rsidR="00016153" w:rsidRPr="00FA40F8" w:rsidRDefault="00016153" w:rsidP="009A03C7">
      <w:pPr>
        <w:pStyle w:val="Bezodstpw"/>
        <w:spacing w:line="276" w:lineRule="auto"/>
        <w:ind w:firstLine="567"/>
        <w:jc w:val="both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zgodnie z wymaganiami określonymi w specyfikacji warunków zamówienia dla tego </w:t>
      </w:r>
      <w:r w:rsidR="009E057A">
        <w:rPr>
          <w:rFonts w:ascii="Cambria" w:hAnsi="Cambria" w:cs="Tahoma"/>
          <w:sz w:val="20"/>
          <w:szCs w:val="20"/>
        </w:rPr>
        <w:t>postępowania</w:t>
      </w:r>
      <w:r w:rsidRPr="00FA40F8">
        <w:rPr>
          <w:rFonts w:ascii="Cambria" w:hAnsi="Cambria" w:cs="Tahoma"/>
          <w:sz w:val="20"/>
          <w:szCs w:val="20"/>
        </w:rPr>
        <w:t xml:space="preserve"> niniejszą ofertę:</w:t>
      </w:r>
    </w:p>
    <w:p w:rsidR="005B5098" w:rsidRDefault="00016153" w:rsidP="009A03C7">
      <w:pPr>
        <w:numPr>
          <w:ilvl w:val="0"/>
          <w:numId w:val="43"/>
        </w:numPr>
        <w:tabs>
          <w:tab w:val="left" w:pos="426"/>
        </w:tabs>
        <w:spacing w:before="120" w:line="276" w:lineRule="auto"/>
        <w:ind w:left="426" w:hanging="426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Za wykonanie przedmiotu zamówienia oferujemy cenę w kwocie łącznej brutto: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0"/>
      </w:tblGrid>
      <w:tr w:rsidR="00D96CF5" w:rsidRPr="0025734D" w:rsidTr="00A67717">
        <w:trPr>
          <w:trHeight w:val="661"/>
        </w:trPr>
        <w:tc>
          <w:tcPr>
            <w:tcW w:w="8860" w:type="dxa"/>
          </w:tcPr>
          <w:p w:rsidR="002A55A9" w:rsidRDefault="00441D23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Zadanie 1;</w:t>
            </w:r>
          </w:p>
          <w:p w:rsidR="00D96CF5" w:rsidRPr="0025734D" w:rsidRDefault="00D96CF5" w:rsidP="00A67717">
            <w:pPr>
              <w:tabs>
                <w:tab w:val="left" w:pos="426"/>
              </w:tabs>
              <w:spacing w:line="360" w:lineRule="auto"/>
              <w:ind w:left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:rsidR="00D96CF5" w:rsidRPr="0025734D" w:rsidRDefault="00D96CF5" w:rsidP="00A67717">
            <w:pPr>
              <w:tabs>
                <w:tab w:val="left" w:pos="0"/>
              </w:tabs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:rsidR="00D96CF5" w:rsidRDefault="00D96CF5" w:rsidP="00A67717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25734D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:rsidR="00441D23" w:rsidRPr="00441D23" w:rsidRDefault="00441D23" w:rsidP="00441D23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441D23">
              <w:rPr>
                <w:rFonts w:ascii="Cambria" w:hAnsi="Cambria" w:cs="Tahoma"/>
                <w:b/>
                <w:sz w:val="20"/>
                <w:szCs w:val="20"/>
              </w:rPr>
              <w:t xml:space="preserve">Zadanie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2</w:t>
            </w:r>
            <w:r w:rsidRPr="00441D23">
              <w:rPr>
                <w:rFonts w:ascii="Cambria" w:hAnsi="Cambria" w:cs="Tahoma"/>
                <w:b/>
                <w:sz w:val="20"/>
                <w:szCs w:val="20"/>
              </w:rPr>
              <w:t>;</w:t>
            </w:r>
          </w:p>
          <w:p w:rsidR="00441D23" w:rsidRPr="00441D23" w:rsidRDefault="00441D23" w:rsidP="00441D23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441D23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:rsidR="00441D23" w:rsidRPr="00441D23" w:rsidRDefault="00441D23" w:rsidP="00441D23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441D23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:rsidR="00441D23" w:rsidRPr="00441D23" w:rsidRDefault="00441D23" w:rsidP="00441D23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441D23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:rsidR="00441D23" w:rsidRPr="00441D23" w:rsidRDefault="00441D23" w:rsidP="00441D23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441D23">
              <w:rPr>
                <w:rFonts w:ascii="Cambria" w:hAnsi="Cambria" w:cs="Tahoma"/>
                <w:b/>
                <w:sz w:val="20"/>
                <w:szCs w:val="20"/>
              </w:rPr>
              <w:t xml:space="preserve">Zadanie </w:t>
            </w:r>
            <w:r>
              <w:rPr>
                <w:rFonts w:ascii="Cambria" w:hAnsi="Cambria" w:cs="Tahoma"/>
                <w:b/>
                <w:sz w:val="20"/>
                <w:szCs w:val="20"/>
              </w:rPr>
              <w:t>3</w:t>
            </w:r>
            <w:r w:rsidRPr="00441D23">
              <w:rPr>
                <w:rFonts w:ascii="Cambria" w:hAnsi="Cambria" w:cs="Tahoma"/>
                <w:b/>
                <w:sz w:val="20"/>
                <w:szCs w:val="20"/>
              </w:rPr>
              <w:t>;</w:t>
            </w:r>
          </w:p>
          <w:p w:rsidR="00441D23" w:rsidRPr="00441D23" w:rsidRDefault="00441D23" w:rsidP="00441D23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441D23">
              <w:rPr>
                <w:rFonts w:ascii="Cambria" w:hAnsi="Cambria" w:cs="Tahoma"/>
                <w:b/>
                <w:sz w:val="20"/>
                <w:szCs w:val="20"/>
              </w:rPr>
              <w:t>…...................................................... złotych</w:t>
            </w:r>
          </w:p>
          <w:p w:rsidR="00441D23" w:rsidRPr="00441D23" w:rsidRDefault="00441D23" w:rsidP="00441D23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441D23">
              <w:rPr>
                <w:rFonts w:ascii="Cambria" w:hAnsi="Cambria" w:cs="Tahoma"/>
                <w:sz w:val="20"/>
                <w:szCs w:val="20"/>
              </w:rPr>
              <w:t>(słownie:………………………………………………………………………………………………………………………………….)</w:t>
            </w:r>
          </w:p>
          <w:p w:rsidR="00441D23" w:rsidRDefault="00441D23" w:rsidP="00A67717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441D23">
              <w:rPr>
                <w:rFonts w:ascii="Cambria" w:hAnsi="Cambria" w:cs="Tahoma"/>
                <w:sz w:val="20"/>
                <w:szCs w:val="20"/>
              </w:rPr>
              <w:t>w tym podatek VAT.</w:t>
            </w:r>
          </w:p>
          <w:p w:rsidR="0000674B" w:rsidRDefault="0000674B" w:rsidP="00BA2A79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</w:p>
          <w:p w:rsidR="00441D23" w:rsidRPr="00E84A92" w:rsidRDefault="00441D23" w:rsidP="00BA2A79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 w:rsidRPr="00E84A92">
              <w:rPr>
                <w:rFonts w:ascii="Cambria" w:hAnsi="Cambria" w:cs="Tahoma"/>
                <w:b/>
                <w:sz w:val="20"/>
                <w:szCs w:val="20"/>
              </w:rPr>
              <w:t>Oferowany wydłużony okres gwarancji  dla zadania</w:t>
            </w:r>
            <w:r w:rsidR="000742C5" w:rsidRPr="00E84A92">
              <w:rPr>
                <w:rFonts w:ascii="Cambria" w:hAnsi="Cambria" w:cs="Tahoma"/>
                <w:b/>
                <w:sz w:val="20"/>
                <w:szCs w:val="20"/>
              </w:rPr>
              <w:t xml:space="preserve"> 1…miesięcy  dla  zadania 2 …… miesięcy zadania 3 ----- miesięcy</w:t>
            </w:r>
          </w:p>
          <w:p w:rsidR="000742C5" w:rsidRPr="0025734D" w:rsidRDefault="000742C5" w:rsidP="00BA2A79">
            <w:pPr>
              <w:spacing w:line="360" w:lineRule="auto"/>
              <w:ind w:left="426" w:hanging="426"/>
              <w:jc w:val="center"/>
              <w:rPr>
                <w:rFonts w:ascii="Cambria" w:hAnsi="Cambria" w:cs="Tahoma"/>
                <w:sz w:val="20"/>
                <w:szCs w:val="20"/>
              </w:rPr>
            </w:pPr>
            <w:r w:rsidRPr="00E84A92">
              <w:rPr>
                <w:rFonts w:ascii="Cambria" w:hAnsi="Cambria" w:cs="Tahoma"/>
                <w:b/>
                <w:sz w:val="20"/>
                <w:szCs w:val="20"/>
              </w:rPr>
              <w:t>Nie</w:t>
            </w:r>
            <w:r w:rsidR="00E84A92" w:rsidRPr="00E84A92">
              <w:rPr>
                <w:rFonts w:ascii="Cambria" w:hAnsi="Cambria" w:cs="Tahoma"/>
                <w:b/>
                <w:sz w:val="20"/>
                <w:szCs w:val="20"/>
              </w:rPr>
              <w:t xml:space="preserve"> </w:t>
            </w:r>
            <w:proofErr w:type="spellStart"/>
            <w:r w:rsidR="00E84A92" w:rsidRPr="00E84A92">
              <w:rPr>
                <w:rFonts w:ascii="Cambria" w:hAnsi="Cambria" w:cs="Tahoma"/>
                <w:b/>
                <w:sz w:val="20"/>
                <w:szCs w:val="20"/>
              </w:rPr>
              <w:t>o</w:t>
            </w:r>
            <w:r w:rsidRPr="00E84A92">
              <w:rPr>
                <w:rFonts w:ascii="Cambria" w:hAnsi="Cambria" w:cs="Tahoma"/>
                <w:b/>
                <w:sz w:val="20"/>
                <w:szCs w:val="20"/>
              </w:rPr>
              <w:t>kresienie</w:t>
            </w:r>
            <w:proofErr w:type="spellEnd"/>
            <w:r w:rsidRPr="00E84A92">
              <w:rPr>
                <w:rFonts w:ascii="Cambria" w:hAnsi="Cambria" w:cs="Tahoma"/>
                <w:b/>
                <w:sz w:val="20"/>
                <w:szCs w:val="20"/>
              </w:rPr>
              <w:t xml:space="preserve"> wydłużonego okresu gwarancji uznaje się że przyjęty okres to 36 miesięcy</w:t>
            </w:r>
          </w:p>
        </w:tc>
      </w:tr>
    </w:tbl>
    <w:p w:rsidR="00D96CF5" w:rsidRDefault="00D96CF5" w:rsidP="009A03C7">
      <w:pPr>
        <w:spacing w:before="120" w:line="276" w:lineRule="auto"/>
        <w:ind w:left="426"/>
        <w:jc w:val="center"/>
        <w:rPr>
          <w:rFonts w:ascii="Cambria" w:hAnsi="Cambria" w:cs="Tahoma"/>
          <w:sz w:val="20"/>
          <w:szCs w:val="20"/>
        </w:rPr>
      </w:pPr>
    </w:p>
    <w:p w:rsidR="00016153" w:rsidRPr="00FA40F8" w:rsidRDefault="00016153" w:rsidP="009A03C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>UWAGA!</w:t>
      </w:r>
    </w:p>
    <w:p w:rsidR="00016153" w:rsidRPr="00FA40F8" w:rsidRDefault="00016153" w:rsidP="002A55A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W pkt. </w:t>
      </w:r>
      <w:r w:rsidR="00547AD1">
        <w:rPr>
          <w:rFonts w:ascii="Cambria" w:eastAsia="Arial Unicode MS" w:hAnsi="Cambria" w:cs="Arial"/>
          <w:b/>
          <w:sz w:val="20"/>
          <w:szCs w:val="20"/>
        </w:rPr>
        <w:t xml:space="preserve">XVII ust. </w:t>
      </w:r>
      <w:r w:rsidR="00441D23">
        <w:rPr>
          <w:rFonts w:ascii="Cambria" w:eastAsia="Arial Unicode MS" w:hAnsi="Cambria" w:cs="Arial"/>
          <w:b/>
          <w:sz w:val="20"/>
          <w:szCs w:val="20"/>
        </w:rPr>
        <w:t>5</w:t>
      </w:r>
      <w:r w:rsidR="00FC7B1F" w:rsidRPr="00BE49AA">
        <w:rPr>
          <w:rFonts w:ascii="Cambria" w:eastAsia="Arial Unicode MS" w:hAnsi="Cambria" w:cs="Arial"/>
          <w:b/>
          <w:sz w:val="20"/>
          <w:szCs w:val="20"/>
        </w:rPr>
        <w:t xml:space="preserve"> SWZ</w:t>
      </w:r>
      <w:r w:rsidR="00FC7B1F" w:rsidRPr="0079125D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FA40F8">
        <w:rPr>
          <w:rFonts w:ascii="Cambria" w:hAnsi="Cambria" w:cs="Arial"/>
          <w:b/>
          <w:sz w:val="20"/>
          <w:szCs w:val="20"/>
        </w:rPr>
        <w:t xml:space="preserve">powstaniu zamawiającego </w:t>
      </w:r>
      <w:r w:rsidRPr="00FA40F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016153" w:rsidRPr="00FA40F8" w:rsidRDefault="00016153" w:rsidP="002A55A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276" w:lineRule="auto"/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FA40F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:rsidR="008C4BD5" w:rsidRPr="008C4BD5" w:rsidRDefault="008C4BD5" w:rsidP="008C4BD5">
      <w:pPr>
        <w:tabs>
          <w:tab w:val="left" w:pos="426"/>
        </w:tabs>
        <w:spacing w:before="120" w:line="480" w:lineRule="auto"/>
        <w:ind w:left="567"/>
        <w:jc w:val="both"/>
        <w:rPr>
          <w:rFonts w:ascii="Cambria" w:hAnsi="Cambria" w:cs="Tahoma"/>
          <w:sz w:val="20"/>
          <w:szCs w:val="20"/>
          <w:u w:val="single"/>
        </w:rPr>
      </w:pPr>
      <w:r w:rsidRPr="008C4BD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8C4BD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8C4BD5" w:rsidRP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Numer telefonu:</w:t>
      </w:r>
      <w:r w:rsidRPr="008C4BD5">
        <w:rPr>
          <w:rFonts w:ascii="Cambria" w:hAnsi="Cambria" w:cs="Tahoma"/>
          <w:sz w:val="20"/>
          <w:szCs w:val="20"/>
        </w:rPr>
        <w:tab/>
        <w:t>.…/ ……………………</w:t>
      </w:r>
    </w:p>
    <w:p w:rsidR="008C4BD5" w:rsidRPr="00441D23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441D23">
        <w:rPr>
          <w:rFonts w:ascii="Cambria" w:hAnsi="Cambria" w:cs="Tahoma"/>
          <w:sz w:val="20"/>
          <w:szCs w:val="20"/>
        </w:rPr>
        <w:t>Numer faksu:</w:t>
      </w:r>
      <w:r w:rsidRPr="00441D23">
        <w:rPr>
          <w:rFonts w:ascii="Cambria" w:hAnsi="Cambria" w:cs="Tahoma"/>
          <w:sz w:val="20"/>
          <w:szCs w:val="20"/>
        </w:rPr>
        <w:tab/>
        <w:t>.…/ ....................................</w:t>
      </w:r>
    </w:p>
    <w:p w:rsidR="008C4BD5" w:rsidRPr="00441D23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441D23">
        <w:rPr>
          <w:rFonts w:ascii="Cambria" w:hAnsi="Cambria" w:cs="Tahoma"/>
          <w:sz w:val="20"/>
          <w:szCs w:val="20"/>
        </w:rPr>
        <w:lastRenderedPageBreak/>
        <w:t>Numer REGON:</w:t>
      </w:r>
      <w:r w:rsidRPr="00441D23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8C4BD5" w:rsidRDefault="008C4BD5" w:rsidP="008C4BD5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z w:val="20"/>
          <w:szCs w:val="20"/>
        </w:rPr>
        <w:t>Adres kontaktowy email: ……………………………………………………………</w:t>
      </w:r>
    </w:p>
    <w:p w:rsidR="00547AD1" w:rsidRPr="008F5B2B" w:rsidRDefault="00547AD1" w:rsidP="00547AD1">
      <w:pPr>
        <w:tabs>
          <w:tab w:val="left" w:pos="1418"/>
        </w:tabs>
        <w:spacing w:after="120"/>
        <w:ind w:left="567"/>
        <w:jc w:val="both"/>
        <w:rPr>
          <w:rFonts w:ascii="Cambria" w:hAnsi="Cambria" w:cs="Tahoma"/>
          <w:sz w:val="20"/>
          <w:szCs w:val="20"/>
        </w:rPr>
      </w:pPr>
      <w:r w:rsidRPr="008F5B2B">
        <w:rPr>
          <w:rFonts w:ascii="Cambria" w:hAnsi="Cambria" w:cs="Tahoma"/>
          <w:sz w:val="20"/>
          <w:szCs w:val="20"/>
        </w:rPr>
        <w:t xml:space="preserve">Adres e-mail Gwaranta do zwrotu wadium: ………………………………………………… (wypełnić </w:t>
      </w:r>
      <w:r w:rsidRPr="008F5B2B">
        <w:rPr>
          <w:rFonts w:ascii="Cambria" w:hAnsi="Cambria" w:cs="Tahoma"/>
          <w:sz w:val="20"/>
          <w:szCs w:val="20"/>
        </w:rPr>
        <w:br/>
        <w:t>w przypadku wnoszenia wadium w formie gwarancji)</w:t>
      </w:r>
    </w:p>
    <w:p w:rsidR="00547AD1" w:rsidRPr="008C4BD5" w:rsidRDefault="00547AD1" w:rsidP="00547AD1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8F5B2B">
        <w:rPr>
          <w:rFonts w:ascii="Cambria" w:hAnsi="Cambria" w:cs="Tahoma"/>
          <w:sz w:val="20"/>
          <w:szCs w:val="20"/>
        </w:rPr>
        <w:t>Nr rachunku bankowego na które należy dokonać zwrotu wadium wnoszonego w pieniądzu: ………………………………………………………………….............................................</w:t>
      </w:r>
    </w:p>
    <w:p w:rsidR="008C4BD5" w:rsidRPr="008C4BD5" w:rsidRDefault="008C4BD5" w:rsidP="008C4BD5">
      <w:pPr>
        <w:tabs>
          <w:tab w:val="left" w:pos="426"/>
        </w:tabs>
        <w:spacing w:after="120"/>
        <w:ind w:left="567"/>
        <w:jc w:val="both"/>
        <w:rPr>
          <w:rFonts w:ascii="Cambria" w:hAnsi="Cambria" w:cs="Tahoma"/>
          <w:b/>
          <w:sz w:val="20"/>
          <w:szCs w:val="20"/>
        </w:rPr>
      </w:pPr>
      <w:r w:rsidRPr="008C4BD5">
        <w:rPr>
          <w:rFonts w:ascii="Cambria" w:hAnsi="Cambria" w:cs="Tahoma"/>
          <w:b/>
          <w:sz w:val="20"/>
          <w:szCs w:val="20"/>
        </w:rPr>
        <w:t>UWAGA; proszę podać czytelny; adres e-mail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:rsidR="00547AD1" w:rsidRDefault="008C4BD5" w:rsidP="00547AD1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8C4BD5">
        <w:rPr>
          <w:rFonts w:ascii="Cambria" w:hAnsi="Cambria" w:cs="Tahoma"/>
          <w:snapToGrid w:val="0"/>
          <w:sz w:val="20"/>
          <w:szCs w:val="20"/>
        </w:rPr>
        <w:t xml:space="preserve">Warunki płatności </w:t>
      </w:r>
      <w:r w:rsidR="00996ACB">
        <w:rPr>
          <w:rFonts w:ascii="Cambria" w:hAnsi="Cambria" w:cs="Tahoma"/>
          <w:snapToGrid w:val="0"/>
          <w:sz w:val="20"/>
          <w:szCs w:val="20"/>
        </w:rPr>
        <w:t>i okres</w:t>
      </w:r>
      <w:bookmarkStart w:id="0" w:name="_GoBack"/>
      <w:bookmarkEnd w:id="0"/>
      <w:r w:rsidR="00996ACB">
        <w:rPr>
          <w:rFonts w:ascii="Cambria" w:hAnsi="Cambria" w:cs="Tahoma"/>
          <w:snapToGrid w:val="0"/>
          <w:sz w:val="20"/>
          <w:szCs w:val="20"/>
        </w:rPr>
        <w:t xml:space="preserve"> rękojmi </w:t>
      </w:r>
      <w:r w:rsidR="000B3E23">
        <w:rPr>
          <w:rFonts w:ascii="Cambria" w:hAnsi="Cambria" w:cs="Tahoma"/>
          <w:snapToGrid w:val="0"/>
          <w:sz w:val="20"/>
          <w:szCs w:val="20"/>
        </w:rPr>
        <w:t>i</w:t>
      </w:r>
      <w:r w:rsidR="00912AD5">
        <w:rPr>
          <w:rFonts w:ascii="Cambria" w:hAnsi="Cambria" w:cs="Tahoma"/>
          <w:snapToGrid w:val="0"/>
          <w:sz w:val="20"/>
          <w:szCs w:val="20"/>
        </w:rPr>
        <w:t xml:space="preserve"> gwarancji </w:t>
      </w:r>
      <w:r w:rsidRPr="008C4BD5">
        <w:rPr>
          <w:rFonts w:ascii="Cambria" w:hAnsi="Cambria" w:cs="Tahoma"/>
          <w:sz w:val="20"/>
          <w:szCs w:val="20"/>
        </w:rPr>
        <w:t>będą zgodne z</w:t>
      </w:r>
      <w:r w:rsidR="009A368A">
        <w:rPr>
          <w:rFonts w:ascii="Cambria" w:hAnsi="Cambria" w:cs="Tahoma"/>
          <w:sz w:val="20"/>
          <w:szCs w:val="20"/>
        </w:rPr>
        <w:t xml:space="preserve"> SWZ i</w:t>
      </w:r>
      <w:r w:rsidRPr="008C4BD5">
        <w:rPr>
          <w:rFonts w:ascii="Cambria" w:hAnsi="Cambria" w:cs="Tahoma"/>
          <w:sz w:val="20"/>
          <w:szCs w:val="20"/>
        </w:rPr>
        <w:t xml:space="preserve"> wzorem umowy będącym załącznikiem do SWZ.</w:t>
      </w:r>
    </w:p>
    <w:p w:rsidR="00547AD1" w:rsidRDefault="008C4BD5" w:rsidP="00547AD1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47AD1">
        <w:rPr>
          <w:rFonts w:ascii="Cambria" w:hAnsi="Cambria" w:cs="Tahoma"/>
          <w:sz w:val="20"/>
          <w:szCs w:val="20"/>
        </w:rPr>
        <w:t>Oświadczamy, że zapoznaliśmy się ze specyfikacją warunków zamówienia, w tym z wzorem</w:t>
      </w:r>
      <w:r w:rsidR="00C9539B" w:rsidRPr="00547AD1">
        <w:rPr>
          <w:rFonts w:ascii="Cambria" w:hAnsi="Cambria" w:cs="Tahoma"/>
          <w:sz w:val="20"/>
          <w:szCs w:val="20"/>
        </w:rPr>
        <w:t xml:space="preserve"> umowy </w:t>
      </w:r>
      <w:r w:rsidRPr="00547AD1">
        <w:rPr>
          <w:rFonts w:ascii="Cambria" w:hAnsi="Cambria" w:cs="Tahoma"/>
          <w:sz w:val="20"/>
          <w:szCs w:val="20"/>
        </w:rPr>
        <w:t>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:rsidR="00547AD1" w:rsidRDefault="008C4BD5" w:rsidP="00547AD1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47AD1">
        <w:rPr>
          <w:rFonts w:ascii="Cambria" w:hAnsi="Cambria" w:cs="Tahoma"/>
          <w:sz w:val="20"/>
          <w:szCs w:val="20"/>
        </w:rPr>
        <w:t>Oświadczamy, że uważamy się za związanych niniejszą ofertą przez czas wskazany w specyfikacji warunków zamówienia.</w:t>
      </w:r>
    </w:p>
    <w:p w:rsidR="00547AD1" w:rsidRDefault="00AC4571" w:rsidP="00547AD1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47AD1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547AD1">
        <w:rPr>
          <w:rFonts w:ascii="Cambria" w:hAnsi="Cambria" w:cs="Tahoma"/>
          <w:sz w:val="20"/>
          <w:szCs w:val="20"/>
          <w:vertAlign w:val="superscript"/>
        </w:rPr>
        <w:t>1)</w:t>
      </w:r>
      <w:r w:rsidRPr="00547AD1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547AD1" w:rsidRDefault="008C4BD5" w:rsidP="00547AD1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47AD1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 terminie wskazanym przez Zamawiającego, a przed zawarciem umowy wniesienia zabezpieczenia należytego wykonania umowy.</w:t>
      </w:r>
    </w:p>
    <w:p w:rsidR="00547AD1" w:rsidRDefault="008C4BD5" w:rsidP="00547AD1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47AD1">
        <w:rPr>
          <w:rFonts w:ascii="Cambria" w:hAnsi="Cambria" w:cs="Tahoma"/>
          <w:sz w:val="20"/>
          <w:szCs w:val="20"/>
        </w:rPr>
        <w:t xml:space="preserve">Oferta wraz z załącznikami została złożona na </w:t>
      </w:r>
      <w:r w:rsidRPr="00547AD1">
        <w:rPr>
          <w:rFonts w:ascii="Cambria" w:hAnsi="Cambria" w:cs="Tahoma"/>
          <w:b/>
          <w:sz w:val="20"/>
          <w:szCs w:val="20"/>
        </w:rPr>
        <w:t>…....</w:t>
      </w:r>
      <w:r w:rsidRPr="00547AD1">
        <w:rPr>
          <w:rFonts w:ascii="Cambria" w:hAnsi="Cambria" w:cs="Tahoma"/>
          <w:sz w:val="20"/>
          <w:szCs w:val="20"/>
        </w:rPr>
        <w:t xml:space="preserve"> stronach kolejno ponumerowanych od nr </w:t>
      </w:r>
      <w:r w:rsidRPr="00547AD1">
        <w:rPr>
          <w:rFonts w:ascii="Cambria" w:hAnsi="Cambria" w:cs="Tahoma"/>
          <w:b/>
          <w:sz w:val="20"/>
          <w:szCs w:val="20"/>
        </w:rPr>
        <w:t xml:space="preserve">….... </w:t>
      </w:r>
      <w:r w:rsidRPr="00547AD1">
        <w:rPr>
          <w:rFonts w:ascii="Cambria" w:hAnsi="Cambria" w:cs="Tahoma"/>
          <w:sz w:val="20"/>
          <w:szCs w:val="20"/>
        </w:rPr>
        <w:t xml:space="preserve">do nr </w:t>
      </w:r>
      <w:r w:rsidRPr="00547AD1">
        <w:rPr>
          <w:rFonts w:ascii="Cambria" w:hAnsi="Cambria" w:cs="Tahoma"/>
          <w:b/>
          <w:sz w:val="20"/>
          <w:szCs w:val="20"/>
        </w:rPr>
        <w:t>…....</w:t>
      </w:r>
    </w:p>
    <w:p w:rsidR="008C4BD5" w:rsidRPr="00547AD1" w:rsidRDefault="008C4BD5" w:rsidP="00547AD1">
      <w:pPr>
        <w:numPr>
          <w:ilvl w:val="0"/>
          <w:numId w:val="43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547AD1">
        <w:rPr>
          <w:rFonts w:ascii="Cambria" w:hAnsi="Cambria" w:cs="Tahoma"/>
          <w:snapToGrid w:val="0"/>
          <w:sz w:val="20"/>
          <w:szCs w:val="20"/>
        </w:rPr>
        <w:t>Załącznikami do niniejszej oferty są:</w:t>
      </w:r>
    </w:p>
    <w:p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8C4BD5" w:rsidRPr="008C4BD5" w:rsidRDefault="008C4BD5" w:rsidP="008C4BD5">
      <w:pPr>
        <w:pStyle w:val="Lista5"/>
        <w:spacing w:line="480" w:lineRule="auto"/>
        <w:ind w:left="567" w:firstLine="0"/>
        <w:rPr>
          <w:rFonts w:ascii="Cambria" w:hAnsi="Cambria" w:cs="Tahoma"/>
          <w:snapToGrid w:val="0"/>
          <w:sz w:val="20"/>
        </w:rPr>
      </w:pPr>
      <w:r w:rsidRPr="008C4BD5">
        <w:rPr>
          <w:rFonts w:ascii="Cambria" w:hAnsi="Cambria" w:cs="Tahoma"/>
          <w:snapToGrid w:val="0"/>
          <w:sz w:val="20"/>
        </w:rPr>
        <w:t>.........................................................</w:t>
      </w:r>
    </w:p>
    <w:p w:rsidR="009A03C7" w:rsidRDefault="009A03C7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:rsidR="00AC4571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p w:rsidR="00AC4571" w:rsidRPr="00CD1A09" w:rsidRDefault="00AC4571" w:rsidP="00AC4571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AC4571" w:rsidRPr="00CD1A09" w:rsidRDefault="00AC4571" w:rsidP="00AC4571">
      <w:pPr>
        <w:pStyle w:val="Lista5"/>
        <w:ind w:left="142" w:hanging="142"/>
        <w:rPr>
          <w:rFonts w:ascii="Cambria" w:hAnsi="Cambria" w:cs="Tahoma"/>
          <w:snapToGrid w:val="0"/>
          <w:sz w:val="16"/>
          <w:szCs w:val="16"/>
        </w:rPr>
      </w:pPr>
      <w:r w:rsidRPr="00CD1A09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AC4571" w:rsidRPr="00815460" w:rsidRDefault="00AC4571" w:rsidP="00AC4571">
      <w:pPr>
        <w:pStyle w:val="Lista5"/>
        <w:spacing w:line="276" w:lineRule="auto"/>
        <w:ind w:left="142" w:hanging="142"/>
        <w:rPr>
          <w:rFonts w:ascii="Cambria" w:hAnsi="Cambria" w:cs="Arial"/>
          <w:sz w:val="16"/>
          <w:szCs w:val="16"/>
        </w:rPr>
      </w:pPr>
      <w:r w:rsidRPr="00CD1A0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CD1A0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AC4571" w:rsidRPr="009A03C7" w:rsidRDefault="00AC4571" w:rsidP="008C4BD5">
      <w:pPr>
        <w:tabs>
          <w:tab w:val="left" w:pos="426"/>
        </w:tabs>
        <w:spacing w:before="120" w:line="276" w:lineRule="auto"/>
        <w:ind w:left="567"/>
        <w:jc w:val="both"/>
        <w:rPr>
          <w:rFonts w:ascii="Cambria" w:hAnsi="Cambria" w:cs="Tahoma"/>
          <w:snapToGrid w:val="0"/>
          <w:sz w:val="18"/>
          <w:szCs w:val="18"/>
        </w:rPr>
      </w:pPr>
    </w:p>
    <w:sectPr w:rsidR="00AC4571" w:rsidRPr="009A03C7" w:rsidSect="007B718D">
      <w:headerReference w:type="default" r:id="rId8"/>
      <w:footerReference w:type="even" r:id="rId9"/>
      <w:footerReference w:type="default" r:id="rId10"/>
      <w:pgSz w:w="11906" w:h="16838"/>
      <w:pgMar w:top="1418" w:right="1418" w:bottom="993" w:left="1418" w:header="709" w:footer="1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19B" w:rsidRDefault="00AA419B">
      <w:r>
        <w:separator/>
      </w:r>
    </w:p>
  </w:endnote>
  <w:endnote w:type="continuationSeparator" w:id="0">
    <w:p w:rsidR="00AA419B" w:rsidRDefault="00AA4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DF5" w:rsidRDefault="000A417F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C4DF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C4DF5" w:rsidRDefault="009C4DF5" w:rsidP="0054193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70" w:rsidRDefault="00101170" w:rsidP="0010117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9C4DF5" w:rsidRDefault="009C4DF5" w:rsidP="00016153">
    <w:pPr>
      <w:pStyle w:val="Nagwek"/>
      <w:jc w:val="right"/>
      <w:rPr>
        <w:rFonts w:ascii="Tahoma" w:hAnsi="Tahoma" w:cs="Tahoma"/>
        <w:sz w:val="18"/>
        <w:szCs w:val="18"/>
      </w:rPr>
    </w:pPr>
  </w:p>
  <w:p w:rsidR="009C4DF5" w:rsidRPr="007B718D" w:rsidRDefault="009C4DF5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19B" w:rsidRDefault="00AA419B">
      <w:r>
        <w:separator/>
      </w:r>
    </w:p>
  </w:footnote>
  <w:footnote w:type="continuationSeparator" w:id="0">
    <w:p w:rsidR="00AA419B" w:rsidRDefault="00AA4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DF5" w:rsidRPr="00450A05" w:rsidRDefault="00450A05" w:rsidP="00450A05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 w:rsidR="00A4016B">
      <w:rPr>
        <w:rFonts w:ascii="Cambria" w:hAnsi="Cambria"/>
        <w:b/>
        <w:sz w:val="20"/>
        <w:szCs w:val="20"/>
      </w:rPr>
      <w:t>GKRRiOŚ.I.271.5.2022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2CA61C15"/>
    <w:multiLevelType w:val="hybridMultilevel"/>
    <w:tmpl w:val="FF4EF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A74337F"/>
    <w:multiLevelType w:val="hybridMultilevel"/>
    <w:tmpl w:val="6C78A67E"/>
    <w:lvl w:ilvl="0" w:tplc="651655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>
    <w:nsid w:val="4D0F7FB5"/>
    <w:multiLevelType w:val="hybridMultilevel"/>
    <w:tmpl w:val="1BA2843C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41"/>
  </w:num>
  <w:num w:numId="3">
    <w:abstractNumId w:val="29"/>
  </w:num>
  <w:num w:numId="4">
    <w:abstractNumId w:val="25"/>
  </w:num>
  <w:num w:numId="5">
    <w:abstractNumId w:val="18"/>
  </w:num>
  <w:num w:numId="6">
    <w:abstractNumId w:val="32"/>
  </w:num>
  <w:num w:numId="7">
    <w:abstractNumId w:val="37"/>
  </w:num>
  <w:num w:numId="8">
    <w:abstractNumId w:val="22"/>
  </w:num>
  <w:num w:numId="9">
    <w:abstractNumId w:val="48"/>
  </w:num>
  <w:num w:numId="10">
    <w:abstractNumId w:val="53"/>
  </w:num>
  <w:num w:numId="11">
    <w:abstractNumId w:val="19"/>
  </w:num>
  <w:num w:numId="12">
    <w:abstractNumId w:val="51"/>
  </w:num>
  <w:num w:numId="13">
    <w:abstractNumId w:val="52"/>
  </w:num>
  <w:num w:numId="14">
    <w:abstractNumId w:val="12"/>
  </w:num>
  <w:num w:numId="15">
    <w:abstractNumId w:val="26"/>
  </w:num>
  <w:num w:numId="16">
    <w:abstractNumId w:val="31"/>
  </w:num>
  <w:num w:numId="17">
    <w:abstractNumId w:val="47"/>
  </w:num>
  <w:num w:numId="18">
    <w:abstractNumId w:val="21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6"/>
  </w:num>
  <w:num w:numId="24">
    <w:abstractNumId w:val="44"/>
  </w:num>
  <w:num w:numId="25">
    <w:abstractNumId w:val="20"/>
  </w:num>
  <w:num w:numId="26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7"/>
  </w:num>
  <w:num w:numId="34">
    <w:abstractNumId w:val="43"/>
  </w:num>
  <w:num w:numId="35">
    <w:abstractNumId w:val="15"/>
  </w:num>
  <w:num w:numId="36">
    <w:abstractNumId w:val="50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3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</w:num>
  <w:num w:numId="44">
    <w:abstractNumId w:val="11"/>
  </w:num>
  <w:num w:numId="45">
    <w:abstractNumId w:val="23"/>
  </w:num>
  <w:num w:numId="46">
    <w:abstractNumId w:val="28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stylePaneFormatFilter w:val="3F01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41932"/>
    <w:rsid w:val="0000347E"/>
    <w:rsid w:val="00005154"/>
    <w:rsid w:val="000065EB"/>
    <w:rsid w:val="000066DD"/>
    <w:rsid w:val="0000674B"/>
    <w:rsid w:val="00006898"/>
    <w:rsid w:val="00006D71"/>
    <w:rsid w:val="0000719E"/>
    <w:rsid w:val="00016153"/>
    <w:rsid w:val="00023049"/>
    <w:rsid w:val="000231AC"/>
    <w:rsid w:val="000239D4"/>
    <w:rsid w:val="00023F47"/>
    <w:rsid w:val="00025659"/>
    <w:rsid w:val="00025794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4017"/>
    <w:rsid w:val="000742C5"/>
    <w:rsid w:val="0007488E"/>
    <w:rsid w:val="00075847"/>
    <w:rsid w:val="00080D85"/>
    <w:rsid w:val="000839BD"/>
    <w:rsid w:val="00084151"/>
    <w:rsid w:val="000858B3"/>
    <w:rsid w:val="00090A82"/>
    <w:rsid w:val="000970DD"/>
    <w:rsid w:val="000A0528"/>
    <w:rsid w:val="000A14D0"/>
    <w:rsid w:val="000A1940"/>
    <w:rsid w:val="000A1981"/>
    <w:rsid w:val="000A27ED"/>
    <w:rsid w:val="000A3133"/>
    <w:rsid w:val="000A3AB9"/>
    <w:rsid w:val="000A3BB7"/>
    <w:rsid w:val="000A417F"/>
    <w:rsid w:val="000A626A"/>
    <w:rsid w:val="000A660B"/>
    <w:rsid w:val="000B0B94"/>
    <w:rsid w:val="000B0FF6"/>
    <w:rsid w:val="000B2EE7"/>
    <w:rsid w:val="000B37AC"/>
    <w:rsid w:val="000B3E23"/>
    <w:rsid w:val="000C152C"/>
    <w:rsid w:val="000C1FE3"/>
    <w:rsid w:val="000C3646"/>
    <w:rsid w:val="000D40FD"/>
    <w:rsid w:val="000D61C3"/>
    <w:rsid w:val="000E05B9"/>
    <w:rsid w:val="000E05C1"/>
    <w:rsid w:val="000E18DD"/>
    <w:rsid w:val="000E4E2A"/>
    <w:rsid w:val="000E7F53"/>
    <w:rsid w:val="00101170"/>
    <w:rsid w:val="0010294D"/>
    <w:rsid w:val="00102A85"/>
    <w:rsid w:val="00102C0C"/>
    <w:rsid w:val="00103155"/>
    <w:rsid w:val="00104CE0"/>
    <w:rsid w:val="001054D9"/>
    <w:rsid w:val="00114AAA"/>
    <w:rsid w:val="00114EE9"/>
    <w:rsid w:val="00115D22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656"/>
    <w:rsid w:val="00164F38"/>
    <w:rsid w:val="00165D29"/>
    <w:rsid w:val="001720B9"/>
    <w:rsid w:val="001728F4"/>
    <w:rsid w:val="0017416A"/>
    <w:rsid w:val="00174344"/>
    <w:rsid w:val="001816EE"/>
    <w:rsid w:val="001866AD"/>
    <w:rsid w:val="00191FF7"/>
    <w:rsid w:val="00192C7B"/>
    <w:rsid w:val="00194CF3"/>
    <w:rsid w:val="00197122"/>
    <w:rsid w:val="001979DB"/>
    <w:rsid w:val="001A1117"/>
    <w:rsid w:val="001A2E6E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314A"/>
    <w:rsid w:val="001E319E"/>
    <w:rsid w:val="001E6C02"/>
    <w:rsid w:val="001E6F19"/>
    <w:rsid w:val="001F1C7C"/>
    <w:rsid w:val="001F3802"/>
    <w:rsid w:val="001F4FD3"/>
    <w:rsid w:val="001F516F"/>
    <w:rsid w:val="001F51AB"/>
    <w:rsid w:val="001F60E2"/>
    <w:rsid w:val="001F6ECF"/>
    <w:rsid w:val="002013CA"/>
    <w:rsid w:val="00204600"/>
    <w:rsid w:val="00205194"/>
    <w:rsid w:val="002060F1"/>
    <w:rsid w:val="0021097F"/>
    <w:rsid w:val="00211D44"/>
    <w:rsid w:val="00212315"/>
    <w:rsid w:val="00213968"/>
    <w:rsid w:val="002232E2"/>
    <w:rsid w:val="00223750"/>
    <w:rsid w:val="002248A3"/>
    <w:rsid w:val="00224C77"/>
    <w:rsid w:val="00225324"/>
    <w:rsid w:val="00226348"/>
    <w:rsid w:val="00227E39"/>
    <w:rsid w:val="00233770"/>
    <w:rsid w:val="00233EC8"/>
    <w:rsid w:val="0023487A"/>
    <w:rsid w:val="00235B00"/>
    <w:rsid w:val="00241C6C"/>
    <w:rsid w:val="002447F6"/>
    <w:rsid w:val="00246A11"/>
    <w:rsid w:val="00252051"/>
    <w:rsid w:val="00253D91"/>
    <w:rsid w:val="00255734"/>
    <w:rsid w:val="00256EDD"/>
    <w:rsid w:val="0025734D"/>
    <w:rsid w:val="00257369"/>
    <w:rsid w:val="00261B89"/>
    <w:rsid w:val="0026568F"/>
    <w:rsid w:val="0026697F"/>
    <w:rsid w:val="0026706B"/>
    <w:rsid w:val="002678AB"/>
    <w:rsid w:val="002678FF"/>
    <w:rsid w:val="00271D38"/>
    <w:rsid w:val="00272E2B"/>
    <w:rsid w:val="002814D4"/>
    <w:rsid w:val="002837ED"/>
    <w:rsid w:val="002953C0"/>
    <w:rsid w:val="002A2237"/>
    <w:rsid w:val="002A2640"/>
    <w:rsid w:val="002A4CEF"/>
    <w:rsid w:val="002A55A9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111"/>
    <w:rsid w:val="002E0A89"/>
    <w:rsid w:val="002E20B6"/>
    <w:rsid w:val="002E27FD"/>
    <w:rsid w:val="002E3205"/>
    <w:rsid w:val="002F0291"/>
    <w:rsid w:val="002F16D6"/>
    <w:rsid w:val="002F26C4"/>
    <w:rsid w:val="002F294C"/>
    <w:rsid w:val="002F79CA"/>
    <w:rsid w:val="00302515"/>
    <w:rsid w:val="00302B07"/>
    <w:rsid w:val="00305952"/>
    <w:rsid w:val="003062AC"/>
    <w:rsid w:val="00310A34"/>
    <w:rsid w:val="0031370D"/>
    <w:rsid w:val="00313888"/>
    <w:rsid w:val="00315240"/>
    <w:rsid w:val="0031567C"/>
    <w:rsid w:val="00320DC8"/>
    <w:rsid w:val="00324225"/>
    <w:rsid w:val="00325720"/>
    <w:rsid w:val="00325FB0"/>
    <w:rsid w:val="00330A77"/>
    <w:rsid w:val="00331D6C"/>
    <w:rsid w:val="0033364D"/>
    <w:rsid w:val="00333E3F"/>
    <w:rsid w:val="00333F61"/>
    <w:rsid w:val="00334999"/>
    <w:rsid w:val="00336158"/>
    <w:rsid w:val="00340CA5"/>
    <w:rsid w:val="00341028"/>
    <w:rsid w:val="00341A0D"/>
    <w:rsid w:val="003429D7"/>
    <w:rsid w:val="0034468C"/>
    <w:rsid w:val="00346CB9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5016"/>
    <w:rsid w:val="003B6F73"/>
    <w:rsid w:val="003C48F1"/>
    <w:rsid w:val="003C4B19"/>
    <w:rsid w:val="003C5E03"/>
    <w:rsid w:val="003C659A"/>
    <w:rsid w:val="003C683D"/>
    <w:rsid w:val="003C7514"/>
    <w:rsid w:val="003D1ED1"/>
    <w:rsid w:val="003D4FCB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3D44"/>
    <w:rsid w:val="00414CF9"/>
    <w:rsid w:val="004174D2"/>
    <w:rsid w:val="00420580"/>
    <w:rsid w:val="00422FC5"/>
    <w:rsid w:val="00423457"/>
    <w:rsid w:val="004245B7"/>
    <w:rsid w:val="00424F5F"/>
    <w:rsid w:val="00427A12"/>
    <w:rsid w:val="004304FA"/>
    <w:rsid w:val="00435B3C"/>
    <w:rsid w:val="00436078"/>
    <w:rsid w:val="00436F25"/>
    <w:rsid w:val="004407D8"/>
    <w:rsid w:val="004409ED"/>
    <w:rsid w:val="00441D23"/>
    <w:rsid w:val="0044374E"/>
    <w:rsid w:val="0044434A"/>
    <w:rsid w:val="00445639"/>
    <w:rsid w:val="00446E5C"/>
    <w:rsid w:val="004501D1"/>
    <w:rsid w:val="00450A05"/>
    <w:rsid w:val="0045165D"/>
    <w:rsid w:val="004519E7"/>
    <w:rsid w:val="004538F2"/>
    <w:rsid w:val="00460C37"/>
    <w:rsid w:val="00460E98"/>
    <w:rsid w:val="00460EBC"/>
    <w:rsid w:val="004617BB"/>
    <w:rsid w:val="00462A4F"/>
    <w:rsid w:val="004639B5"/>
    <w:rsid w:val="00466E4C"/>
    <w:rsid w:val="00467AA2"/>
    <w:rsid w:val="0047001B"/>
    <w:rsid w:val="0047062C"/>
    <w:rsid w:val="0047645C"/>
    <w:rsid w:val="00477ADD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5CD8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10FF"/>
    <w:rsid w:val="004C2620"/>
    <w:rsid w:val="004C52C0"/>
    <w:rsid w:val="004C6EE4"/>
    <w:rsid w:val="004D29A9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501891"/>
    <w:rsid w:val="005021E7"/>
    <w:rsid w:val="005038D7"/>
    <w:rsid w:val="00506E8D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1757B"/>
    <w:rsid w:val="00522BE4"/>
    <w:rsid w:val="005327E3"/>
    <w:rsid w:val="00532D41"/>
    <w:rsid w:val="00532DC9"/>
    <w:rsid w:val="00534E6E"/>
    <w:rsid w:val="00535B3B"/>
    <w:rsid w:val="0053629E"/>
    <w:rsid w:val="0054161F"/>
    <w:rsid w:val="00541932"/>
    <w:rsid w:val="00545A25"/>
    <w:rsid w:val="00545BD7"/>
    <w:rsid w:val="00546BDE"/>
    <w:rsid w:val="00546FE9"/>
    <w:rsid w:val="0054706B"/>
    <w:rsid w:val="00547AC7"/>
    <w:rsid w:val="00547AD1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80642"/>
    <w:rsid w:val="00581CA3"/>
    <w:rsid w:val="00582873"/>
    <w:rsid w:val="00582D56"/>
    <w:rsid w:val="005861B3"/>
    <w:rsid w:val="00586F80"/>
    <w:rsid w:val="005870B8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5098"/>
    <w:rsid w:val="005B588A"/>
    <w:rsid w:val="005B659A"/>
    <w:rsid w:val="005C02F8"/>
    <w:rsid w:val="005C13F5"/>
    <w:rsid w:val="005C1C2E"/>
    <w:rsid w:val="005C2130"/>
    <w:rsid w:val="005C2B74"/>
    <w:rsid w:val="005C52B4"/>
    <w:rsid w:val="005C74D9"/>
    <w:rsid w:val="005D2C50"/>
    <w:rsid w:val="005D3855"/>
    <w:rsid w:val="005D3E53"/>
    <w:rsid w:val="005D49B2"/>
    <w:rsid w:val="005D5551"/>
    <w:rsid w:val="005D6886"/>
    <w:rsid w:val="005E0085"/>
    <w:rsid w:val="005E109B"/>
    <w:rsid w:val="005E25BB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201F"/>
    <w:rsid w:val="006230E3"/>
    <w:rsid w:val="00625F95"/>
    <w:rsid w:val="00631F41"/>
    <w:rsid w:val="00633F9C"/>
    <w:rsid w:val="00642664"/>
    <w:rsid w:val="00644938"/>
    <w:rsid w:val="00644EF0"/>
    <w:rsid w:val="00645158"/>
    <w:rsid w:val="0064532E"/>
    <w:rsid w:val="00645EE9"/>
    <w:rsid w:val="00651164"/>
    <w:rsid w:val="00651753"/>
    <w:rsid w:val="006524E0"/>
    <w:rsid w:val="00652544"/>
    <w:rsid w:val="00652ADE"/>
    <w:rsid w:val="0065381F"/>
    <w:rsid w:val="006542AE"/>
    <w:rsid w:val="00654E20"/>
    <w:rsid w:val="00655C7B"/>
    <w:rsid w:val="00657045"/>
    <w:rsid w:val="006575DF"/>
    <w:rsid w:val="006615B0"/>
    <w:rsid w:val="0066323E"/>
    <w:rsid w:val="00664AC0"/>
    <w:rsid w:val="00665F8C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B004E"/>
    <w:rsid w:val="006B48EB"/>
    <w:rsid w:val="006B65EA"/>
    <w:rsid w:val="006B6D15"/>
    <w:rsid w:val="006C1399"/>
    <w:rsid w:val="006C200F"/>
    <w:rsid w:val="006C262E"/>
    <w:rsid w:val="006C3D0A"/>
    <w:rsid w:val="006C3D86"/>
    <w:rsid w:val="006C5B73"/>
    <w:rsid w:val="006D0804"/>
    <w:rsid w:val="006D0F58"/>
    <w:rsid w:val="006D2130"/>
    <w:rsid w:val="006D262F"/>
    <w:rsid w:val="006D2F13"/>
    <w:rsid w:val="006D4C80"/>
    <w:rsid w:val="006E2914"/>
    <w:rsid w:val="006E2960"/>
    <w:rsid w:val="006E3411"/>
    <w:rsid w:val="006E500A"/>
    <w:rsid w:val="006E7876"/>
    <w:rsid w:val="006E797B"/>
    <w:rsid w:val="006E7E6C"/>
    <w:rsid w:val="006F02D0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4193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C2E"/>
    <w:rsid w:val="007728BE"/>
    <w:rsid w:val="007763E7"/>
    <w:rsid w:val="00777472"/>
    <w:rsid w:val="00780A2C"/>
    <w:rsid w:val="00784738"/>
    <w:rsid w:val="007877E3"/>
    <w:rsid w:val="00787E16"/>
    <w:rsid w:val="00790524"/>
    <w:rsid w:val="00792EE6"/>
    <w:rsid w:val="00793775"/>
    <w:rsid w:val="0079444B"/>
    <w:rsid w:val="007A0335"/>
    <w:rsid w:val="007A7C26"/>
    <w:rsid w:val="007B21B2"/>
    <w:rsid w:val="007B4461"/>
    <w:rsid w:val="007B718D"/>
    <w:rsid w:val="007C0CCF"/>
    <w:rsid w:val="007C4815"/>
    <w:rsid w:val="007C73C6"/>
    <w:rsid w:val="007D1786"/>
    <w:rsid w:val="007D29F5"/>
    <w:rsid w:val="007D2EDC"/>
    <w:rsid w:val="007D5D10"/>
    <w:rsid w:val="007E08D6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1F4A"/>
    <w:rsid w:val="00812831"/>
    <w:rsid w:val="008215CC"/>
    <w:rsid w:val="00822E62"/>
    <w:rsid w:val="00823981"/>
    <w:rsid w:val="00824F4A"/>
    <w:rsid w:val="00825EA0"/>
    <w:rsid w:val="00826C7F"/>
    <w:rsid w:val="008344A7"/>
    <w:rsid w:val="00835989"/>
    <w:rsid w:val="008375EC"/>
    <w:rsid w:val="008409B8"/>
    <w:rsid w:val="00840E8D"/>
    <w:rsid w:val="008454AD"/>
    <w:rsid w:val="00845544"/>
    <w:rsid w:val="00851265"/>
    <w:rsid w:val="008513D5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3BD9"/>
    <w:rsid w:val="00875908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3FC3"/>
    <w:rsid w:val="008B504A"/>
    <w:rsid w:val="008C400B"/>
    <w:rsid w:val="008C4BD5"/>
    <w:rsid w:val="008C5A0B"/>
    <w:rsid w:val="008C5EBB"/>
    <w:rsid w:val="008C6142"/>
    <w:rsid w:val="008C7516"/>
    <w:rsid w:val="008C7FE8"/>
    <w:rsid w:val="008D12EE"/>
    <w:rsid w:val="008D1ABD"/>
    <w:rsid w:val="008D220B"/>
    <w:rsid w:val="008D38B4"/>
    <w:rsid w:val="008D5AC9"/>
    <w:rsid w:val="008D7041"/>
    <w:rsid w:val="008E2AC8"/>
    <w:rsid w:val="008E5B27"/>
    <w:rsid w:val="008F0BFB"/>
    <w:rsid w:val="008F0D60"/>
    <w:rsid w:val="008F21F2"/>
    <w:rsid w:val="008F2BAC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AD5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27CB"/>
    <w:rsid w:val="009430E6"/>
    <w:rsid w:val="009433BE"/>
    <w:rsid w:val="00946384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1661"/>
    <w:rsid w:val="0096263A"/>
    <w:rsid w:val="00963663"/>
    <w:rsid w:val="009660DD"/>
    <w:rsid w:val="00966BB2"/>
    <w:rsid w:val="009829D9"/>
    <w:rsid w:val="00983423"/>
    <w:rsid w:val="00983D87"/>
    <w:rsid w:val="0098603A"/>
    <w:rsid w:val="00990C28"/>
    <w:rsid w:val="009952C7"/>
    <w:rsid w:val="00996ACB"/>
    <w:rsid w:val="009970AA"/>
    <w:rsid w:val="009A03C7"/>
    <w:rsid w:val="009A0530"/>
    <w:rsid w:val="009A0A84"/>
    <w:rsid w:val="009A368A"/>
    <w:rsid w:val="009A3ED7"/>
    <w:rsid w:val="009A410D"/>
    <w:rsid w:val="009A4C9A"/>
    <w:rsid w:val="009A5616"/>
    <w:rsid w:val="009A63E0"/>
    <w:rsid w:val="009B0D5D"/>
    <w:rsid w:val="009C0A20"/>
    <w:rsid w:val="009C16FB"/>
    <w:rsid w:val="009C1AF6"/>
    <w:rsid w:val="009C390D"/>
    <w:rsid w:val="009C4DF5"/>
    <w:rsid w:val="009C5089"/>
    <w:rsid w:val="009C58F9"/>
    <w:rsid w:val="009C6657"/>
    <w:rsid w:val="009C7250"/>
    <w:rsid w:val="009C7EB8"/>
    <w:rsid w:val="009D0427"/>
    <w:rsid w:val="009D0A67"/>
    <w:rsid w:val="009D0C45"/>
    <w:rsid w:val="009D1463"/>
    <w:rsid w:val="009D4D28"/>
    <w:rsid w:val="009D515A"/>
    <w:rsid w:val="009D5F18"/>
    <w:rsid w:val="009D6C0A"/>
    <w:rsid w:val="009E057A"/>
    <w:rsid w:val="009E13F4"/>
    <w:rsid w:val="009E3C0C"/>
    <w:rsid w:val="009E6B1D"/>
    <w:rsid w:val="009F246A"/>
    <w:rsid w:val="009F2CBB"/>
    <w:rsid w:val="009F3788"/>
    <w:rsid w:val="009F41F4"/>
    <w:rsid w:val="009F6AFB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5019"/>
    <w:rsid w:val="00A266B8"/>
    <w:rsid w:val="00A30E35"/>
    <w:rsid w:val="00A3160B"/>
    <w:rsid w:val="00A330D6"/>
    <w:rsid w:val="00A36B36"/>
    <w:rsid w:val="00A3787E"/>
    <w:rsid w:val="00A4016B"/>
    <w:rsid w:val="00A4101C"/>
    <w:rsid w:val="00A431D6"/>
    <w:rsid w:val="00A45ED0"/>
    <w:rsid w:val="00A46A06"/>
    <w:rsid w:val="00A533A9"/>
    <w:rsid w:val="00A578F5"/>
    <w:rsid w:val="00A6013A"/>
    <w:rsid w:val="00A62E79"/>
    <w:rsid w:val="00A67717"/>
    <w:rsid w:val="00A7042A"/>
    <w:rsid w:val="00A70ABC"/>
    <w:rsid w:val="00A71CB4"/>
    <w:rsid w:val="00A71F77"/>
    <w:rsid w:val="00A74A76"/>
    <w:rsid w:val="00A74B97"/>
    <w:rsid w:val="00A75576"/>
    <w:rsid w:val="00A7645F"/>
    <w:rsid w:val="00A8102D"/>
    <w:rsid w:val="00A81BE2"/>
    <w:rsid w:val="00A85586"/>
    <w:rsid w:val="00A9175F"/>
    <w:rsid w:val="00A91FE0"/>
    <w:rsid w:val="00A97F70"/>
    <w:rsid w:val="00AA419B"/>
    <w:rsid w:val="00AA4266"/>
    <w:rsid w:val="00AA5AB5"/>
    <w:rsid w:val="00AB2527"/>
    <w:rsid w:val="00AB3D1E"/>
    <w:rsid w:val="00AC2D83"/>
    <w:rsid w:val="00AC4555"/>
    <w:rsid w:val="00AC4571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4B"/>
    <w:rsid w:val="00B02E5B"/>
    <w:rsid w:val="00B0402C"/>
    <w:rsid w:val="00B04961"/>
    <w:rsid w:val="00B04E14"/>
    <w:rsid w:val="00B119CC"/>
    <w:rsid w:val="00B11C33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7146"/>
    <w:rsid w:val="00B52161"/>
    <w:rsid w:val="00B5465B"/>
    <w:rsid w:val="00B55B34"/>
    <w:rsid w:val="00B55C56"/>
    <w:rsid w:val="00B57C21"/>
    <w:rsid w:val="00B604FC"/>
    <w:rsid w:val="00B6181B"/>
    <w:rsid w:val="00B647CA"/>
    <w:rsid w:val="00B64E61"/>
    <w:rsid w:val="00B65F19"/>
    <w:rsid w:val="00B66F2C"/>
    <w:rsid w:val="00B718E1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238C"/>
    <w:rsid w:val="00B9651A"/>
    <w:rsid w:val="00B969EC"/>
    <w:rsid w:val="00BA1A68"/>
    <w:rsid w:val="00BA1A8D"/>
    <w:rsid w:val="00BA2601"/>
    <w:rsid w:val="00BA2A79"/>
    <w:rsid w:val="00BA3337"/>
    <w:rsid w:val="00BA4BBD"/>
    <w:rsid w:val="00BA5C7E"/>
    <w:rsid w:val="00BB16A5"/>
    <w:rsid w:val="00BB19B8"/>
    <w:rsid w:val="00BB7015"/>
    <w:rsid w:val="00BC077D"/>
    <w:rsid w:val="00BC4A55"/>
    <w:rsid w:val="00BD1112"/>
    <w:rsid w:val="00BD1B85"/>
    <w:rsid w:val="00BD2D8F"/>
    <w:rsid w:val="00BD7949"/>
    <w:rsid w:val="00BE087A"/>
    <w:rsid w:val="00BE0A7B"/>
    <w:rsid w:val="00BE28EE"/>
    <w:rsid w:val="00BE38A8"/>
    <w:rsid w:val="00BE7335"/>
    <w:rsid w:val="00BF15F1"/>
    <w:rsid w:val="00BF1BAE"/>
    <w:rsid w:val="00BF2F81"/>
    <w:rsid w:val="00BF3244"/>
    <w:rsid w:val="00BF353D"/>
    <w:rsid w:val="00BF78FD"/>
    <w:rsid w:val="00C015A6"/>
    <w:rsid w:val="00C0164D"/>
    <w:rsid w:val="00C02FE9"/>
    <w:rsid w:val="00C10042"/>
    <w:rsid w:val="00C10C91"/>
    <w:rsid w:val="00C12D87"/>
    <w:rsid w:val="00C14458"/>
    <w:rsid w:val="00C153BB"/>
    <w:rsid w:val="00C22F62"/>
    <w:rsid w:val="00C23C1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62D"/>
    <w:rsid w:val="00C4348A"/>
    <w:rsid w:val="00C451BB"/>
    <w:rsid w:val="00C45D6F"/>
    <w:rsid w:val="00C51F8C"/>
    <w:rsid w:val="00C5533B"/>
    <w:rsid w:val="00C57F0E"/>
    <w:rsid w:val="00C6357F"/>
    <w:rsid w:val="00C64003"/>
    <w:rsid w:val="00C640EF"/>
    <w:rsid w:val="00C64251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775AB"/>
    <w:rsid w:val="00C810D6"/>
    <w:rsid w:val="00C82F0B"/>
    <w:rsid w:val="00C82F8E"/>
    <w:rsid w:val="00C8409F"/>
    <w:rsid w:val="00C9266C"/>
    <w:rsid w:val="00C9539B"/>
    <w:rsid w:val="00C97C1D"/>
    <w:rsid w:val="00CA09A2"/>
    <w:rsid w:val="00CA152F"/>
    <w:rsid w:val="00CA4619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1F34"/>
    <w:rsid w:val="00CE2168"/>
    <w:rsid w:val="00CE222D"/>
    <w:rsid w:val="00CE37D9"/>
    <w:rsid w:val="00CE4FF2"/>
    <w:rsid w:val="00CE5A77"/>
    <w:rsid w:val="00CE5B34"/>
    <w:rsid w:val="00CE5ED5"/>
    <w:rsid w:val="00CE7014"/>
    <w:rsid w:val="00CF04AF"/>
    <w:rsid w:val="00CF2B9E"/>
    <w:rsid w:val="00CF2E3A"/>
    <w:rsid w:val="00CF3E72"/>
    <w:rsid w:val="00D024C6"/>
    <w:rsid w:val="00D04517"/>
    <w:rsid w:val="00D047F6"/>
    <w:rsid w:val="00D0511E"/>
    <w:rsid w:val="00D1025A"/>
    <w:rsid w:val="00D1025F"/>
    <w:rsid w:val="00D12DCC"/>
    <w:rsid w:val="00D14073"/>
    <w:rsid w:val="00D1415B"/>
    <w:rsid w:val="00D14DCB"/>
    <w:rsid w:val="00D16E6D"/>
    <w:rsid w:val="00D17949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6446"/>
    <w:rsid w:val="00D57AD4"/>
    <w:rsid w:val="00D61007"/>
    <w:rsid w:val="00D6108E"/>
    <w:rsid w:val="00D61235"/>
    <w:rsid w:val="00D62C30"/>
    <w:rsid w:val="00D62E51"/>
    <w:rsid w:val="00D62FF6"/>
    <w:rsid w:val="00D64008"/>
    <w:rsid w:val="00D64623"/>
    <w:rsid w:val="00D66C5E"/>
    <w:rsid w:val="00D67073"/>
    <w:rsid w:val="00D74199"/>
    <w:rsid w:val="00D744B1"/>
    <w:rsid w:val="00D745D4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B7"/>
    <w:rsid w:val="00D871CB"/>
    <w:rsid w:val="00D91670"/>
    <w:rsid w:val="00D93276"/>
    <w:rsid w:val="00D93CF7"/>
    <w:rsid w:val="00D96540"/>
    <w:rsid w:val="00D96CF5"/>
    <w:rsid w:val="00DA3046"/>
    <w:rsid w:val="00DA4EB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D3D"/>
    <w:rsid w:val="00DC2739"/>
    <w:rsid w:val="00DC3754"/>
    <w:rsid w:val="00DC6FCE"/>
    <w:rsid w:val="00DD0167"/>
    <w:rsid w:val="00DD10C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5518"/>
    <w:rsid w:val="00E176CD"/>
    <w:rsid w:val="00E2189B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B1B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5621E"/>
    <w:rsid w:val="00E6178E"/>
    <w:rsid w:val="00E61DB6"/>
    <w:rsid w:val="00E6447A"/>
    <w:rsid w:val="00E658ED"/>
    <w:rsid w:val="00E70BF5"/>
    <w:rsid w:val="00E73219"/>
    <w:rsid w:val="00E73A59"/>
    <w:rsid w:val="00E73DDD"/>
    <w:rsid w:val="00E75634"/>
    <w:rsid w:val="00E76BC2"/>
    <w:rsid w:val="00E80EE3"/>
    <w:rsid w:val="00E81CE2"/>
    <w:rsid w:val="00E83F5C"/>
    <w:rsid w:val="00E84110"/>
    <w:rsid w:val="00E84A92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395D"/>
    <w:rsid w:val="00EA4C1A"/>
    <w:rsid w:val="00EB1584"/>
    <w:rsid w:val="00EB26BF"/>
    <w:rsid w:val="00EB312D"/>
    <w:rsid w:val="00EB567B"/>
    <w:rsid w:val="00EB56F4"/>
    <w:rsid w:val="00EB5DC0"/>
    <w:rsid w:val="00EB6A66"/>
    <w:rsid w:val="00EB6F6F"/>
    <w:rsid w:val="00EC1621"/>
    <w:rsid w:val="00EC4352"/>
    <w:rsid w:val="00EC538A"/>
    <w:rsid w:val="00ED4C88"/>
    <w:rsid w:val="00EE1CDF"/>
    <w:rsid w:val="00EE318B"/>
    <w:rsid w:val="00EE3C74"/>
    <w:rsid w:val="00EE55D2"/>
    <w:rsid w:val="00EE7A37"/>
    <w:rsid w:val="00EE7A93"/>
    <w:rsid w:val="00EF0428"/>
    <w:rsid w:val="00EF07E9"/>
    <w:rsid w:val="00EF0C90"/>
    <w:rsid w:val="00EF1B4A"/>
    <w:rsid w:val="00EF1DD1"/>
    <w:rsid w:val="00EF2963"/>
    <w:rsid w:val="00EF39FF"/>
    <w:rsid w:val="00F0084C"/>
    <w:rsid w:val="00F03749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977"/>
    <w:rsid w:val="00F26F8C"/>
    <w:rsid w:val="00F30C2A"/>
    <w:rsid w:val="00F31701"/>
    <w:rsid w:val="00F31F89"/>
    <w:rsid w:val="00F3327F"/>
    <w:rsid w:val="00F35450"/>
    <w:rsid w:val="00F37CEB"/>
    <w:rsid w:val="00F4067B"/>
    <w:rsid w:val="00F41D8C"/>
    <w:rsid w:val="00F41E2A"/>
    <w:rsid w:val="00F4366C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42A5"/>
    <w:rsid w:val="00F66BC0"/>
    <w:rsid w:val="00F678DF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D6"/>
    <w:rsid w:val="00FA12D9"/>
    <w:rsid w:val="00FA1C7E"/>
    <w:rsid w:val="00FA40F8"/>
    <w:rsid w:val="00FB1331"/>
    <w:rsid w:val="00FB2E1F"/>
    <w:rsid w:val="00FC51CC"/>
    <w:rsid w:val="00FC7B1F"/>
    <w:rsid w:val="00FD1CCD"/>
    <w:rsid w:val="00FD24DC"/>
    <w:rsid w:val="00FD2552"/>
    <w:rsid w:val="00FD27EC"/>
    <w:rsid w:val="00FD77B3"/>
    <w:rsid w:val="00FE39AD"/>
    <w:rsid w:val="00FE3D47"/>
    <w:rsid w:val="00FE4CFE"/>
    <w:rsid w:val="00FE67D9"/>
    <w:rsid w:val="00FF1B19"/>
    <w:rsid w:val="00FF27A4"/>
    <w:rsid w:val="00FF27AF"/>
    <w:rsid w:val="00FF2A5D"/>
    <w:rsid w:val="00FF4295"/>
    <w:rsid w:val="00FF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C16F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0189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32C39-53B1-4B3D-B948-38689FDEB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Administrator</cp:lastModifiedBy>
  <cp:revision>3</cp:revision>
  <cp:lastPrinted>2013-04-03T06:33:00Z</cp:lastPrinted>
  <dcterms:created xsi:type="dcterms:W3CDTF">2022-04-11T12:13:00Z</dcterms:created>
  <dcterms:modified xsi:type="dcterms:W3CDTF">2022-04-14T08:06:00Z</dcterms:modified>
</cp:coreProperties>
</file>